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0E825" w14:textId="34600926" w:rsidR="005053B9" w:rsidRDefault="00000000">
      <w:pPr>
        <w:pStyle w:val="Title"/>
      </w:pPr>
      <w:r>
        <w:t>C</w:t>
      </w:r>
      <w:r w:rsidR="003E2DE8">
        <w:t>V</w:t>
      </w:r>
    </w:p>
    <w:p w14:paraId="4B869920" w14:textId="77777777" w:rsidR="005053B9" w:rsidRDefault="00000000">
      <w:pPr>
        <w:pStyle w:val="Heading1"/>
      </w:pPr>
      <w:r>
        <w:t>Të dhënat personale</w:t>
      </w:r>
    </w:p>
    <w:p w14:paraId="05AD379F" w14:textId="77777777" w:rsidR="005053B9" w:rsidRDefault="00000000">
      <w:proofErr w:type="spellStart"/>
      <w:r>
        <w:t>Emri</w:t>
      </w:r>
      <w:proofErr w:type="spellEnd"/>
      <w:r>
        <w:t xml:space="preserve">: </w:t>
      </w:r>
      <w:proofErr w:type="spellStart"/>
      <w:r>
        <w:t>Rinesa</w:t>
      </w:r>
      <w:proofErr w:type="spellEnd"/>
      <w:r>
        <w:t xml:space="preserve"> Sadiku</w:t>
      </w:r>
    </w:p>
    <w:p w14:paraId="1C5A4C78" w14:textId="3D0F0924" w:rsidR="001A3507" w:rsidRDefault="00180181">
      <w:r>
        <w:t>Data e lindjes:29.07</w:t>
      </w:r>
      <w:r w:rsidR="0004124B">
        <w:t>.2006</w:t>
      </w:r>
    </w:p>
    <w:p w14:paraId="613B7DD1" w14:textId="77777777" w:rsidR="005053B9" w:rsidRDefault="00000000">
      <w:r>
        <w:t>Adresa: Prishtinë, Rr. Shkëlzen Haradinaj</w:t>
      </w:r>
    </w:p>
    <w:p w14:paraId="42569776" w14:textId="77777777" w:rsidR="005053B9" w:rsidRDefault="00000000">
      <w:r>
        <w:t>Telefoni: 045 819 798</w:t>
      </w:r>
    </w:p>
    <w:p w14:paraId="0EFD7039" w14:textId="77777777" w:rsidR="005053B9" w:rsidRDefault="00000000">
      <w:r>
        <w:t>Email: sadikurinesa18@gmail.com</w:t>
      </w:r>
    </w:p>
    <w:p w14:paraId="2BC6F2D4" w14:textId="77777777" w:rsidR="005053B9" w:rsidRDefault="00000000">
      <w:pPr>
        <w:pStyle w:val="Heading1"/>
      </w:pPr>
      <w:r>
        <w:t>Edukimi</w:t>
      </w:r>
    </w:p>
    <w:p w14:paraId="0A5E8ABB" w14:textId="77777777" w:rsidR="005053B9" w:rsidRDefault="00000000">
      <w:r>
        <w:t>Bachelor në Fakultetin Juridik (aktualisht në vijim)</w:t>
      </w:r>
    </w:p>
    <w:p w14:paraId="67FCE7FF" w14:textId="77777777" w:rsidR="005053B9" w:rsidRDefault="00000000">
      <w:pPr>
        <w:pStyle w:val="Heading1"/>
      </w:pPr>
      <w:r>
        <w:t>Përvoja e punës</w:t>
      </w:r>
    </w:p>
    <w:p w14:paraId="6C5D0716" w14:textId="77777777" w:rsidR="005053B9" w:rsidRDefault="00000000">
      <w:r>
        <w:t>Angazhim në biznes familjar (butik)</w:t>
      </w:r>
    </w:p>
    <w:p w14:paraId="47E5D4F2" w14:textId="77777777" w:rsidR="005053B9" w:rsidRDefault="00000000">
      <w:r>
        <w:t>- Shërbim ndaj klientëve</w:t>
      </w:r>
    </w:p>
    <w:p w14:paraId="57272ECA" w14:textId="77777777" w:rsidR="005053B9" w:rsidRDefault="00000000">
      <w:r>
        <w:t>- Menaxhim i produkteve dhe stokut</w:t>
      </w:r>
    </w:p>
    <w:p w14:paraId="153AE449" w14:textId="77777777" w:rsidR="005053B9" w:rsidRDefault="00000000">
      <w:r>
        <w:t>- Organizim dhe mirëmbajtje e ambientit të shitjes</w:t>
      </w:r>
    </w:p>
    <w:p w14:paraId="0F548363" w14:textId="77777777" w:rsidR="005053B9" w:rsidRDefault="00000000">
      <w:pPr>
        <w:pStyle w:val="Heading1"/>
      </w:pPr>
      <w:r>
        <w:t>Aftësitë</w:t>
      </w:r>
    </w:p>
    <w:p w14:paraId="38412FA7" w14:textId="77777777" w:rsidR="005053B9" w:rsidRDefault="00000000">
      <w:r>
        <w:t>- Komunikim i mirë me klientët</w:t>
      </w:r>
    </w:p>
    <w:p w14:paraId="37CDE678" w14:textId="77777777" w:rsidR="005053B9" w:rsidRDefault="00000000">
      <w:r>
        <w:t>- Aftësi organizative</w:t>
      </w:r>
    </w:p>
    <w:p w14:paraId="710F6A66" w14:textId="77777777" w:rsidR="005053B9" w:rsidRDefault="00000000">
      <w:r>
        <w:t>- Punë në ekip dhe përgjegjësi</w:t>
      </w:r>
    </w:p>
    <w:p w14:paraId="7771BEF7" w14:textId="77777777" w:rsidR="005053B9" w:rsidRDefault="00000000">
      <w:r>
        <w:t>- Menaxhim bazik i shitjes</w:t>
      </w:r>
    </w:p>
    <w:p w14:paraId="61B809EE" w14:textId="77777777" w:rsidR="005053B9" w:rsidRDefault="00000000">
      <w:pPr>
        <w:pStyle w:val="Heading1"/>
      </w:pPr>
      <w:r>
        <w:t>Gjuhët</w:t>
      </w:r>
    </w:p>
    <w:p w14:paraId="02FDAC67" w14:textId="77777777" w:rsidR="005053B9" w:rsidRDefault="00000000">
      <w:proofErr w:type="spellStart"/>
      <w:r>
        <w:t>Anglisht</w:t>
      </w:r>
      <w:proofErr w:type="spellEnd"/>
      <w:r>
        <w:t xml:space="preserve"> (</w:t>
      </w:r>
      <w:proofErr w:type="spellStart"/>
      <w:r>
        <w:t>nivel</w:t>
      </w:r>
      <w:proofErr w:type="spellEnd"/>
      <w:r>
        <w:t xml:space="preserve"> i </w:t>
      </w:r>
      <w:proofErr w:type="spellStart"/>
      <w:r>
        <w:t>mirë</w:t>
      </w:r>
      <w:proofErr w:type="spellEnd"/>
      <w:r>
        <w:t>)</w:t>
      </w:r>
    </w:p>
    <w:p w14:paraId="58CB8F28" w14:textId="77777777" w:rsidR="005053B9" w:rsidRDefault="00000000">
      <w:pPr>
        <w:pStyle w:val="Heading1"/>
      </w:pPr>
      <w:r>
        <w:t>Aftësi kompjuterike</w:t>
      </w:r>
    </w:p>
    <w:p w14:paraId="721B99A3" w14:textId="6B7FFD87" w:rsidR="005053B9" w:rsidRDefault="00000000">
      <w:r>
        <w:t xml:space="preserve">Përdorim bazik i Microsoft Word </w:t>
      </w:r>
      <w:proofErr w:type="spellStart"/>
      <w:r>
        <w:t>dhe</w:t>
      </w:r>
      <w:proofErr w:type="spellEnd"/>
      <w:r>
        <w:t xml:space="preserve"> Excel</w:t>
      </w:r>
    </w:p>
    <w:p w14:paraId="4FD866C6" w14:textId="1E816EE8" w:rsidR="005053B9" w:rsidRDefault="005053B9" w:rsidP="001A3507">
      <w:pPr>
        <w:pStyle w:val="Heading1"/>
      </w:pPr>
    </w:p>
    <w:p w14:paraId="3BEBAC59" w14:textId="77777777" w:rsidR="005053B9" w:rsidRDefault="00000000">
      <w:pPr>
        <w:pStyle w:val="Heading1"/>
      </w:pPr>
      <w:r>
        <w:t>Referencat</w:t>
      </w:r>
    </w:p>
    <w:p w14:paraId="5B3F93D1" w14:textId="77777777" w:rsidR="005053B9" w:rsidRDefault="00000000">
      <w:r>
        <w:t>Të disponueshme sipas kërkesës</w:t>
      </w:r>
    </w:p>
    <w:sectPr w:rsidR="005053B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0927003">
    <w:abstractNumId w:val="8"/>
  </w:num>
  <w:num w:numId="2" w16cid:durableId="1732539208">
    <w:abstractNumId w:val="6"/>
  </w:num>
  <w:num w:numId="3" w16cid:durableId="1005939987">
    <w:abstractNumId w:val="5"/>
  </w:num>
  <w:num w:numId="4" w16cid:durableId="21326223">
    <w:abstractNumId w:val="4"/>
  </w:num>
  <w:num w:numId="5" w16cid:durableId="1728869526">
    <w:abstractNumId w:val="7"/>
  </w:num>
  <w:num w:numId="6" w16cid:durableId="760877300">
    <w:abstractNumId w:val="3"/>
  </w:num>
  <w:num w:numId="7" w16cid:durableId="844587924">
    <w:abstractNumId w:val="2"/>
  </w:num>
  <w:num w:numId="8" w16cid:durableId="1966278531">
    <w:abstractNumId w:val="1"/>
  </w:num>
  <w:num w:numId="9" w16cid:durableId="294220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124B"/>
    <w:rsid w:val="0006063C"/>
    <w:rsid w:val="0015074B"/>
    <w:rsid w:val="00180181"/>
    <w:rsid w:val="001A3507"/>
    <w:rsid w:val="0029639D"/>
    <w:rsid w:val="00326F90"/>
    <w:rsid w:val="003E2DE8"/>
    <w:rsid w:val="005053B9"/>
    <w:rsid w:val="00733F02"/>
    <w:rsid w:val="008449F3"/>
    <w:rsid w:val="00891E1C"/>
    <w:rsid w:val="00AA1D8D"/>
    <w:rsid w:val="00B47730"/>
    <w:rsid w:val="00BC4045"/>
    <w:rsid w:val="00CB0664"/>
    <w:rsid w:val="00FA0E2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EE427B3"/>
  <w14:defaultImageDpi w14:val="300"/>
  <w15:docId w15:val="{3D6A9A04-818B-CB46-9F06-77D84B9AD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sadikurinesa18@gmail.com</cp:lastModifiedBy>
  <cp:revision>9</cp:revision>
  <dcterms:created xsi:type="dcterms:W3CDTF">2013-12-23T23:15:00Z</dcterms:created>
  <dcterms:modified xsi:type="dcterms:W3CDTF">2026-04-29T17:31:00Z</dcterms:modified>
  <cp:category/>
</cp:coreProperties>
</file>